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Heading1"/>
      </w:pPr>
      <w:r>
        <w:t>GUÍA DE APRENDIZAJE</w:t>
      </w:r>
    </w:p>
    <w:p>
      <w:pPr>
        <w:pStyle w:val="Heading2"/>
      </w:pPr>
      <w:r>
        <w:t>1. IDENTIFICACIÓN DE LA GUÍA</w:t>
      </w:r>
    </w:p>
    <w:p>
      <w:r>
        <w:t>Programa de formación: Programación de Software</w:t>
      </w:r>
    </w:p>
    <w:p>
      <w:r>
        <w:t>Competencia: Utilizar herramientas informáticas de acuerdo con las necesidades de manejo de información.</w:t>
      </w:r>
    </w:p>
    <w:p>
      <w:r>
        <w:t>Duración estimada: 20 horas</w:t>
      </w:r>
    </w:p>
    <w:p>
      <w:pPr>
        <w:pStyle w:val="Heading3"/>
      </w:pPr>
      <w:r>
        <w:t>Resultados de aprendizaje</w:t>
      </w:r>
    </w:p>
    <w:p>
      <w:r>
        <w:t>- Utilizar hojas de cálculo para organizar y analizar información.</w:t>
      </w:r>
    </w:p>
    <w:p>
      <w:r>
        <w:t>- Elaborar documentos técnicos utilizando procesadores de texto.</w:t>
      </w:r>
    </w:p>
    <w:p>
      <w:pPr>
        <w:pStyle w:val="Heading2"/>
      </w:pPr>
      <w:r>
        <w:t>2. PRESENTACIÓN</w:t>
      </w:r>
    </w:p>
    <w:p>
      <w:r>
        <w:t>En el desarrollo de software, las herramientas ofimáticas juegan un papel fundamental en la organización, análisis y presentación de información. Los desarrolladores utilizan hojas de cálculo para analizar datos, realizar seguimientos de proyectos y estructurar información, así como procesadores de texto para elaborar documentación técnica, manuales de usuario y reportes.</w:t>
      </w:r>
    </w:p>
    <w:p>
      <w:r>
        <w:t>En esta guía, los aprendices desarrollarán habilidades para el uso de estas herramientas con el fin de mejorar la organización de la información y fortalecer los procesos de documentación en proyectos de software.</w:t>
      </w:r>
    </w:p>
    <w:p>
      <w:pPr>
        <w:pStyle w:val="Heading2"/>
      </w:pPr>
      <w:r>
        <w:t>3. FORMULACIÓN DE LAS ACTIVIDADES DE APRENDIZAJE</w:t>
      </w:r>
    </w:p>
    <w:p>
      <w:pPr>
        <w:pStyle w:val="Heading3"/>
      </w:pPr>
      <w:r>
        <w:t>3.1 Actividad de reflexión inicial</w:t>
      </w:r>
    </w:p>
    <w:p>
      <w:r>
        <w:t>En grupos de tres aprendices, respondan las siguientes preguntas:</w:t>
      </w:r>
    </w:p>
    <w:p>
      <w:r>
        <w:t>1. ¿Por qué creen que un programador necesita documentar su trabajo?</w:t>
      </w:r>
    </w:p>
    <w:p>
      <w:r>
        <w:t>2. ¿Qué problemas podrían surgir si un proyecto de software no tiene documentación?</w:t>
      </w:r>
    </w:p>
    <w:p>
      <w:r>
        <w:t>3. ¿En qué situaciones creen que una hoja de cálculo puede ayudar a un desarrollador?</w:t>
      </w:r>
    </w:p>
    <w:p>
      <w:r>
        <w:t>Socialicen sus respuestas con el instructor.</w:t>
      </w:r>
    </w:p>
    <w:p>
      <w:pPr>
        <w:pStyle w:val="Heading3"/>
      </w:pPr>
      <w:r>
        <w:t>3.2 Actividad de contextualización</w:t>
      </w:r>
    </w:p>
    <w:p>
      <w:r>
        <w:t>Una empresa de desarrollo de software está creando un sistema para gestionar inventarios. El equipo de desarrollo necesita organizar la lista de módulos del sistema, registrar los responsables de cada módulo y hacer seguimiento al estado de desarrollo.</w:t>
      </w:r>
    </w:p>
    <w:p>
      <w:r>
        <w:t>En grupos, discutan:</w:t>
      </w:r>
    </w:p>
    <w:p>
      <w:r>
        <w:t>- ¿Qué herramienta utilizarían para organizar la información?</w:t>
      </w:r>
    </w:p>
    <w:p>
      <w:r>
        <w:t>- ¿Cómo presentarían la documentación del proyecto?</w:t>
      </w:r>
    </w:p>
    <w:p>
      <w:pPr>
        <w:pStyle w:val="Heading3"/>
      </w:pPr>
      <w:r>
        <w:t>3.3 Actividad de apropiación del conocimiento</w:t>
      </w:r>
    </w:p>
    <w:p>
      <w:pPr>
        <w:pStyle w:val="Heading4"/>
      </w:pPr>
      <w:r>
        <w:t>Actividad 1 – Manejo de hojas de cálculo</w:t>
      </w:r>
    </w:p>
    <w:p>
      <w:r>
        <w:t>Utilizando Excel, elaboren una tabla con la siguiente información:</w:t>
      </w:r>
    </w:p>
    <w:p>
      <w:r>
        <w:t>- Nombre del módulo</w:t>
      </w:r>
    </w:p>
    <w:p>
      <w:r>
        <w:t>- Desarrollador responsable</w:t>
      </w:r>
    </w:p>
    <w:p>
      <w:r>
        <w:t>- Fecha de inicio</w:t>
      </w:r>
    </w:p>
    <w:p>
      <w:r>
        <w:t>- Fecha de entrega</w:t>
      </w:r>
    </w:p>
    <w:p>
      <w:r>
        <w:t>- Estado del módulo (Pendiente / En desarrollo / Terminado)</w:t>
      </w:r>
    </w:p>
    <w:p>
      <w:r>
        <w:t>Posteriormente:</w:t>
      </w:r>
    </w:p>
    <w:p>
      <w:r>
        <w:t>- Apliquen formato de tabla</w:t>
      </w:r>
    </w:p>
    <w:p>
      <w:r>
        <w:t>- Utilicen filtros</w:t>
      </w:r>
    </w:p>
    <w:p>
      <w:r>
        <w:t>- Inserten una fórmula para contar módulos terminados</w:t>
      </w:r>
    </w:p>
    <w:p>
      <w:pPr>
        <w:pStyle w:val="Heading4"/>
      </w:pPr>
      <w:r>
        <w:t>Actividad 2 – Elaboración de documentación</w:t>
      </w:r>
    </w:p>
    <w:p>
      <w:r>
        <w:t>Utilizando Word, elaboren un documento con la siguiente estructura:</w:t>
      </w:r>
    </w:p>
    <w:p>
      <w:r>
        <w:t>1. Portada</w:t>
      </w:r>
    </w:p>
    <w:p>
      <w:r>
        <w:t>2. Introducción</w:t>
      </w:r>
    </w:p>
    <w:p>
      <w:r>
        <w:t>3. Descripción del proyecto</w:t>
      </w:r>
    </w:p>
    <w:p>
      <w:r>
        <w:t>4. Tabla de módulos del sistema</w:t>
      </w:r>
    </w:p>
    <w:p>
      <w:r>
        <w:t>5. Conclusiones</w:t>
      </w:r>
    </w:p>
    <w:p>
      <w:r>
        <w:t>El documento debe incluir:</w:t>
      </w:r>
    </w:p>
    <w:p>
      <w:r>
        <w:t>- Encabezado y pie de página</w:t>
      </w:r>
    </w:p>
    <w:p>
      <w:r>
        <w:t>- Tabla de contenido automática</w:t>
      </w:r>
    </w:p>
    <w:p>
      <w:r>
        <w:t>- Formato de títulos</w:t>
      </w:r>
    </w:p>
    <w:p>
      <w:pPr>
        <w:pStyle w:val="Heading3"/>
      </w:pPr>
      <w:r>
        <w:t>3.4 Actividad de transferencia del conocimiento</w:t>
      </w:r>
    </w:p>
    <w:p>
      <w:r>
        <w:t>Cada grupo elaborará un documento de documentación básica de un proyecto de software, que incluya:</w:t>
      </w:r>
    </w:p>
    <w:p>
      <w:r>
        <w:t>- Nombre del proyecto</w:t>
      </w:r>
    </w:p>
    <w:p>
      <w:r>
        <w:t>- Objetivo del sistema</w:t>
      </w:r>
    </w:p>
    <w:p>
      <w:r>
        <w:t>- Lista de módulos</w:t>
      </w:r>
    </w:p>
    <w:p>
      <w:r>
        <w:t>- Cronograma básico en Excel</w:t>
      </w:r>
    </w:p>
    <w:p>
      <w:r>
        <w:t>- Documento final en Word</w:t>
      </w:r>
    </w:p>
    <w:p>
      <w:r>
        <w:t>Finalmente, presentarán su trabajo al grupo.</w:t>
      </w:r>
    </w:p>
    <w:p>
      <w:pPr>
        <w:pStyle w:val="Heading2"/>
      </w:pPr>
      <w:r>
        <w:t>4. ACTIVIDADES DE EVALUACIÓN</w:t>
      </w:r>
    </w:p>
    <w:p>
      <w:r>
        <w:t>Evidencias de aprendizaje:</w:t>
      </w:r>
    </w:p>
    <w:p>
      <w:r>
        <w:t>- Hoja de cálculo elaborada</w:t>
      </w:r>
    </w:p>
    <w:p>
      <w:r>
        <w:t>- Documento técnico</w:t>
      </w:r>
    </w:p>
    <w:p>
      <w:r>
        <w:t>- Participación en actividades</w:t>
      </w:r>
    </w:p>
    <w:p>
      <w:pPr>
        <w:pStyle w:val="Heading2"/>
      </w:pPr>
      <w:r>
        <w:t>5. AMBIENTES DE APRENDIZAJE Y RECURSOS</w:t>
      </w:r>
    </w:p>
    <w:p>
      <w:r>
        <w:t>Ambiente de formación con computadores.</w:t>
      </w:r>
    </w:p>
    <w:p>
      <w:r>
        <w:t>Recursos: computador, software ofimático, video beam y guía de aprendizaje.</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